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23B" w:rsidRPr="0056435F" w:rsidRDefault="005B5F00" w:rsidP="0012023B">
      <w:pPr>
        <w:rPr>
          <w:b/>
          <w:color w:val="7030A0"/>
        </w:rPr>
      </w:pPr>
      <w:proofErr w:type="spellStart"/>
      <w:r w:rsidRPr="0056435F">
        <w:rPr>
          <w:b/>
          <w:color w:val="7030A0"/>
        </w:rPr>
        <w:t>LR</w:t>
      </w:r>
      <w:proofErr w:type="spellEnd"/>
      <w:r w:rsidRPr="0056435F">
        <w:rPr>
          <w:b/>
          <w:color w:val="7030A0"/>
        </w:rPr>
        <w:t xml:space="preserve"> </w:t>
      </w:r>
      <w:proofErr w:type="spellStart"/>
      <w:r w:rsidRPr="0056435F">
        <w:rPr>
          <w:b/>
          <w:color w:val="7030A0"/>
        </w:rPr>
        <w:t>4.2a</w:t>
      </w:r>
      <w:proofErr w:type="spellEnd"/>
      <w:r w:rsidR="0056435F" w:rsidRPr="0056435F">
        <w:rPr>
          <w:b/>
          <w:color w:val="7030A0"/>
        </w:rPr>
        <w:t xml:space="preserve"> – Responding to stresses and challenges sheet</w:t>
      </w:r>
    </w:p>
    <w:p w:rsidR="0012023B" w:rsidRPr="0012023B" w:rsidRDefault="0012023B" w:rsidP="0012023B">
      <w:pPr>
        <w:rPr>
          <w:b/>
        </w:rPr>
      </w:pPr>
    </w:p>
    <w:p w:rsidR="0012023B" w:rsidRPr="0056435F" w:rsidRDefault="0012023B" w:rsidP="0012023B">
      <w:pPr>
        <w:rPr>
          <w:b/>
        </w:rPr>
      </w:pPr>
      <w:bookmarkStart w:id="0" w:name="_GoBack"/>
      <w:r w:rsidRPr="0056435F">
        <w:rPr>
          <w:b/>
        </w:rPr>
        <w:t>Worries , anxieties and stresses – how are we coping?</w:t>
      </w:r>
    </w:p>
    <w:p w:rsidR="0012023B" w:rsidRPr="0056435F" w:rsidRDefault="0012023B" w:rsidP="0012023B">
      <w:pPr>
        <w:rPr>
          <w:b/>
        </w:rPr>
      </w:pPr>
    </w:p>
    <w:p w:rsidR="0012023B" w:rsidRPr="0056435F" w:rsidRDefault="0012023B" w:rsidP="0012023B">
      <w:pPr>
        <w:rPr>
          <w:b/>
        </w:rPr>
      </w:pPr>
      <w:r w:rsidRPr="0056435F">
        <w:rPr>
          <w:b/>
        </w:rPr>
        <w:t>Responding to stresses and challenges</w:t>
      </w:r>
    </w:p>
    <w:bookmarkEnd w:id="0"/>
    <w:p w:rsidR="0012023B" w:rsidRDefault="0012023B" w:rsidP="0012023B"/>
    <w:p w:rsidR="0012023B" w:rsidRDefault="0012023B" w:rsidP="0012023B"/>
    <w:p w:rsidR="0012023B" w:rsidRPr="0012023B" w:rsidRDefault="0012023B" w:rsidP="0012023B">
      <w:r>
        <w:t>Experience or situation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12023B" w:rsidRPr="0012023B" w:rsidTr="00B1043E">
        <w:tc>
          <w:tcPr>
            <w:tcW w:w="2972" w:type="dxa"/>
          </w:tcPr>
          <w:p w:rsidR="0012023B" w:rsidRPr="0012023B" w:rsidRDefault="0012023B" w:rsidP="0012023B">
            <w:r w:rsidRPr="0012023B">
              <w:t>How might you feel?</w:t>
            </w:r>
          </w:p>
        </w:tc>
        <w:tc>
          <w:tcPr>
            <w:tcW w:w="6044" w:type="dxa"/>
          </w:tcPr>
          <w:p w:rsidR="0012023B" w:rsidRDefault="0012023B" w:rsidP="0012023B">
            <w:r>
              <w:t xml:space="preserve">   </w:t>
            </w:r>
          </w:p>
          <w:p w:rsidR="0012023B" w:rsidRDefault="0012023B" w:rsidP="0012023B"/>
          <w:p w:rsidR="0012023B" w:rsidRDefault="0012023B" w:rsidP="0012023B"/>
          <w:p w:rsidR="0012023B" w:rsidRDefault="0012023B" w:rsidP="0012023B"/>
          <w:p w:rsidR="008227F6" w:rsidRDefault="008227F6" w:rsidP="0012023B"/>
          <w:p w:rsidR="0012023B" w:rsidRPr="0012023B" w:rsidRDefault="0012023B" w:rsidP="0012023B"/>
        </w:tc>
      </w:tr>
      <w:tr w:rsidR="0012023B" w:rsidRPr="0012023B" w:rsidTr="00B1043E">
        <w:tc>
          <w:tcPr>
            <w:tcW w:w="2972" w:type="dxa"/>
          </w:tcPr>
          <w:p w:rsidR="0012023B" w:rsidRPr="0012023B" w:rsidRDefault="0012023B" w:rsidP="0012023B">
            <w:r w:rsidRPr="0012023B">
              <w:t>What might be happening to your body?</w:t>
            </w:r>
          </w:p>
        </w:tc>
        <w:tc>
          <w:tcPr>
            <w:tcW w:w="6044" w:type="dxa"/>
          </w:tcPr>
          <w:p w:rsidR="0012023B" w:rsidRDefault="0012023B" w:rsidP="0012023B"/>
          <w:p w:rsidR="0012023B" w:rsidRDefault="0012023B" w:rsidP="0012023B"/>
          <w:p w:rsidR="0012023B" w:rsidRDefault="0012023B" w:rsidP="0012023B"/>
          <w:p w:rsidR="0012023B" w:rsidRDefault="0012023B" w:rsidP="0012023B"/>
          <w:p w:rsidR="008227F6" w:rsidRDefault="008227F6" w:rsidP="0012023B"/>
          <w:p w:rsidR="0012023B" w:rsidRPr="0012023B" w:rsidRDefault="0012023B" w:rsidP="0012023B"/>
        </w:tc>
      </w:tr>
      <w:tr w:rsidR="0012023B" w:rsidRPr="0012023B" w:rsidTr="00B1043E">
        <w:tc>
          <w:tcPr>
            <w:tcW w:w="2972" w:type="dxa"/>
          </w:tcPr>
          <w:p w:rsidR="0012023B" w:rsidRPr="0012023B" w:rsidRDefault="00352AE0" w:rsidP="0012023B">
            <w:r>
              <w:t>How might you behave</w:t>
            </w:r>
            <w:r w:rsidR="0012023B" w:rsidRPr="0012023B">
              <w:t>?</w:t>
            </w:r>
          </w:p>
        </w:tc>
        <w:tc>
          <w:tcPr>
            <w:tcW w:w="6044" w:type="dxa"/>
          </w:tcPr>
          <w:p w:rsidR="0012023B" w:rsidRDefault="0012023B" w:rsidP="0012023B"/>
          <w:p w:rsidR="0012023B" w:rsidRDefault="0012023B" w:rsidP="0012023B"/>
          <w:p w:rsidR="0012023B" w:rsidRDefault="0012023B" w:rsidP="0012023B"/>
          <w:p w:rsidR="008227F6" w:rsidRDefault="008227F6" w:rsidP="0012023B"/>
          <w:p w:rsidR="0012023B" w:rsidRDefault="0012023B" w:rsidP="0012023B"/>
          <w:p w:rsidR="0012023B" w:rsidRPr="0012023B" w:rsidRDefault="0012023B" w:rsidP="0012023B"/>
        </w:tc>
      </w:tr>
      <w:tr w:rsidR="0012023B" w:rsidRPr="0012023B" w:rsidTr="00B1043E">
        <w:tc>
          <w:tcPr>
            <w:tcW w:w="2972" w:type="dxa"/>
          </w:tcPr>
          <w:p w:rsidR="0012023B" w:rsidRPr="0012023B" w:rsidRDefault="0012023B" w:rsidP="0012023B">
            <w:r w:rsidRPr="0012023B">
              <w:t>What could you do to help yourself?</w:t>
            </w:r>
          </w:p>
        </w:tc>
        <w:tc>
          <w:tcPr>
            <w:tcW w:w="6044" w:type="dxa"/>
          </w:tcPr>
          <w:p w:rsidR="0012023B" w:rsidRDefault="0012023B" w:rsidP="0012023B"/>
          <w:p w:rsidR="0012023B" w:rsidRDefault="0012023B" w:rsidP="0012023B"/>
          <w:p w:rsidR="0012023B" w:rsidRDefault="0012023B" w:rsidP="0012023B"/>
          <w:p w:rsidR="0012023B" w:rsidRDefault="0012023B" w:rsidP="0012023B"/>
          <w:p w:rsidR="008227F6" w:rsidRDefault="008227F6" w:rsidP="0012023B"/>
          <w:p w:rsidR="0012023B" w:rsidRPr="0012023B" w:rsidRDefault="0012023B" w:rsidP="0012023B"/>
        </w:tc>
      </w:tr>
      <w:tr w:rsidR="0012023B" w:rsidRPr="0012023B" w:rsidTr="00B1043E">
        <w:tc>
          <w:tcPr>
            <w:tcW w:w="2972" w:type="dxa"/>
          </w:tcPr>
          <w:p w:rsidR="0012023B" w:rsidRPr="0012023B" w:rsidRDefault="0012023B" w:rsidP="0012023B">
            <w:r w:rsidRPr="0012023B">
              <w:t>What could someone else do or say?</w:t>
            </w:r>
          </w:p>
        </w:tc>
        <w:tc>
          <w:tcPr>
            <w:tcW w:w="6044" w:type="dxa"/>
          </w:tcPr>
          <w:p w:rsidR="0012023B" w:rsidRDefault="0012023B" w:rsidP="0012023B"/>
          <w:p w:rsidR="0012023B" w:rsidRDefault="0012023B" w:rsidP="0012023B"/>
          <w:p w:rsidR="0012023B" w:rsidRDefault="0012023B" w:rsidP="0012023B"/>
          <w:p w:rsidR="0012023B" w:rsidRDefault="0012023B" w:rsidP="0012023B"/>
          <w:p w:rsidR="008227F6" w:rsidRDefault="008227F6" w:rsidP="0012023B"/>
          <w:p w:rsidR="0012023B" w:rsidRPr="0012023B" w:rsidRDefault="0012023B" w:rsidP="0012023B"/>
        </w:tc>
      </w:tr>
      <w:tr w:rsidR="0012023B" w:rsidRPr="0012023B" w:rsidTr="00B1043E">
        <w:tc>
          <w:tcPr>
            <w:tcW w:w="2972" w:type="dxa"/>
          </w:tcPr>
          <w:p w:rsidR="0012023B" w:rsidRPr="0012023B" w:rsidRDefault="0012023B" w:rsidP="0012023B">
            <w:r w:rsidRPr="0012023B">
              <w:t>What might be the outcome?</w:t>
            </w:r>
          </w:p>
        </w:tc>
        <w:tc>
          <w:tcPr>
            <w:tcW w:w="6044" w:type="dxa"/>
          </w:tcPr>
          <w:p w:rsidR="0012023B" w:rsidRDefault="0012023B" w:rsidP="0012023B"/>
          <w:p w:rsidR="0012023B" w:rsidRDefault="0012023B" w:rsidP="0012023B"/>
          <w:p w:rsidR="0012023B" w:rsidRDefault="0012023B" w:rsidP="0012023B"/>
          <w:p w:rsidR="0012023B" w:rsidRDefault="0012023B" w:rsidP="0012023B"/>
          <w:p w:rsidR="008227F6" w:rsidRDefault="008227F6" w:rsidP="0012023B"/>
          <w:p w:rsidR="008227F6" w:rsidRDefault="008227F6" w:rsidP="0012023B"/>
          <w:p w:rsidR="0012023B" w:rsidRPr="0012023B" w:rsidRDefault="0012023B" w:rsidP="0012023B"/>
        </w:tc>
      </w:tr>
    </w:tbl>
    <w:p w:rsidR="00027C27" w:rsidRPr="009B7615" w:rsidRDefault="00027C27" w:rsidP="00B561C0"/>
    <w:sectPr w:rsidR="00027C27" w:rsidRPr="009B7615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23B"/>
    <w:rsid w:val="00027C27"/>
    <w:rsid w:val="000C0CF4"/>
    <w:rsid w:val="0012023B"/>
    <w:rsid w:val="00281579"/>
    <w:rsid w:val="00306C61"/>
    <w:rsid w:val="00352AE0"/>
    <w:rsid w:val="0037582B"/>
    <w:rsid w:val="0056435F"/>
    <w:rsid w:val="005B5F00"/>
    <w:rsid w:val="00690B5F"/>
    <w:rsid w:val="008227F6"/>
    <w:rsid w:val="008339C7"/>
    <w:rsid w:val="00857548"/>
    <w:rsid w:val="009B7615"/>
    <w:rsid w:val="00B51BDC"/>
    <w:rsid w:val="00B561C0"/>
    <w:rsid w:val="00B773CE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5E2A8"/>
  <w15:chartTrackingRefBased/>
  <w15:docId w15:val="{6BC9EE26-D10A-4C1C-B17A-05773913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120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dcterms:created xsi:type="dcterms:W3CDTF">2019-05-20T14:59:00Z</dcterms:created>
  <dcterms:modified xsi:type="dcterms:W3CDTF">2019-05-20T14:59:00Z</dcterms:modified>
</cp:coreProperties>
</file>